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WHG links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33712166" name="d4d6ef80-f614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7682626" name="d4d6ef80-f614-11f0-9962-951c33943fb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WHG links Dusche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0676396" name="018c3f80-f615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1614033" name="018c3f80-f615-11f0-9962-951c33943f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WHG rechts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2219969" name="8320a20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409205" name="8320a200-f617-11f0-9962-951c33943fb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WHG rechts Dusche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81542711" name="9fff132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7220466" name="9fff1320-f617-11f0-9962-951c33943fb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WHG links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9250986" name="e3d7e0c0-f614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1136304" name="e3d7e0c0-f614-11f0-9962-951c33943fb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WHG links Dusche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21056118" name="1189b930-f615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9252204" name="1189b930-f615-11f0-9962-951c33943fb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WHG rechts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16321493" name="8e696d4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948056" name="8e696d40-f617-11f0-9962-951c33943fb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WHG rechts Dusche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15921348" name="a89149e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0669622" name="a89149e0-f617-11f0-9962-951c33943fb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WHG links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4437971" name="f56fa980-f614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685322" name="f56fa980-f614-11f0-9962-951c33943fb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WHG links Dusche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8055367" name="1dc59700-f615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2354218" name="1dc59700-f615-11f0-9962-951c33943fb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WHG rechts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6573297" name="964dfee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8251221" name="964dfee0-f617-11f0-9962-951c33943fb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WHG rechts Dusche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93484638" name="b156778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1715981" name="b1567780-f617-11f0-9962-951c33943fb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flums</w:t>
          </w:r>
        </w:p>
        <w:p>
          <w:pPr>
            <w:spacing w:before="0" w:after="0"/>
          </w:pPr>
          <w:r>
            <w:t>688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